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3FCD2"/>
    <w:p w14:paraId="061552AD">
      <w:pPr>
        <w:tabs>
          <w:tab w:val="left" w:pos="1080"/>
        </w:tabs>
        <w:spacing w:line="276" w:lineRule="auto"/>
        <w:jc w:val="center"/>
        <w:rPr>
          <w:rFonts w:hint="default"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MA TRẬN ĐỀ </w:t>
      </w:r>
      <w:r>
        <w:rPr>
          <w:rFonts w:ascii="Times New Roman" w:hAnsi="Times New Roman"/>
          <w:b/>
          <w:sz w:val="26"/>
          <w:szCs w:val="26"/>
        </w:rPr>
        <w:t>KHẢO SÁT CHẤT LƯỢNG</w:t>
      </w:r>
      <w:r>
        <w:rPr>
          <w:rFonts w:hint="default" w:ascii="Times New Roman" w:hAnsi="Times New Roman"/>
          <w:b/>
          <w:sz w:val="26"/>
          <w:szCs w:val="26"/>
          <w:lang w:val="vi-VN"/>
        </w:rPr>
        <w:t xml:space="preserve">   8 TUẦN </w:t>
      </w:r>
      <w:r>
        <w:rPr>
          <w:rFonts w:ascii="Times New Roman" w:hAnsi="Times New Roman"/>
          <w:b/>
          <w:sz w:val="26"/>
          <w:szCs w:val="26"/>
        </w:rPr>
        <w:t xml:space="preserve">HK </w:t>
      </w:r>
      <w:r>
        <w:rPr>
          <w:rFonts w:hint="default" w:ascii="Times New Roman" w:hAnsi="Times New Roman"/>
          <w:b/>
          <w:sz w:val="26"/>
          <w:szCs w:val="26"/>
          <w:lang w:val="vi-VN"/>
        </w:rPr>
        <w:t>I</w:t>
      </w:r>
      <w:r>
        <w:rPr>
          <w:rFonts w:ascii="Times New Roman" w:hAnsi="Times New Roman"/>
          <w:b/>
          <w:sz w:val="26"/>
          <w:szCs w:val="26"/>
        </w:rPr>
        <w:t>I NĂM HỌC 202</w:t>
      </w:r>
      <w:r>
        <w:rPr>
          <w:rFonts w:hint="default" w:ascii="Times New Roman" w:hAnsi="Times New Roman"/>
          <w:b/>
          <w:sz w:val="26"/>
          <w:szCs w:val="26"/>
          <w:lang w:val="vi-VN"/>
        </w:rPr>
        <w:t>5</w:t>
      </w:r>
      <w:r>
        <w:rPr>
          <w:rFonts w:ascii="Times New Roman" w:hAnsi="Times New Roman"/>
          <w:b/>
          <w:sz w:val="26"/>
          <w:szCs w:val="26"/>
        </w:rPr>
        <w:t xml:space="preserve"> - 202</w:t>
      </w:r>
      <w:r>
        <w:rPr>
          <w:rFonts w:hint="default" w:ascii="Times New Roman" w:hAnsi="Times New Roman"/>
          <w:b/>
          <w:sz w:val="26"/>
          <w:szCs w:val="26"/>
          <w:lang w:val="vi-VN"/>
        </w:rPr>
        <w:t>6</w:t>
      </w:r>
    </w:p>
    <w:p w14:paraId="0F61232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1080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4411BAD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1080"/>
        </w:tabs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MÔN: TIẾNG ANH </w:t>
      </w:r>
      <w:r>
        <w:rPr>
          <w:rFonts w:hint="default" w:ascii="Times New Roman" w:hAnsi="Times New Roman"/>
          <w:b/>
          <w:sz w:val="26"/>
          <w:szCs w:val="26"/>
          <w:lang w:val="vi-VN"/>
        </w:rPr>
        <w:t>8</w:t>
      </w:r>
      <w:r>
        <w:rPr>
          <w:rFonts w:ascii="Times New Roman" w:hAnsi="Times New Roman"/>
          <w:b/>
          <w:sz w:val="26"/>
          <w:szCs w:val="26"/>
        </w:rPr>
        <w:t xml:space="preserve"> – THỜI GIAN LÀM BÀI (60 PHÚT)</w:t>
      </w:r>
    </w:p>
    <w:p w14:paraId="1F04C4DA">
      <w:pPr>
        <w:rPr>
          <w:rFonts w:hint="default"/>
          <w:lang w:val="vi-VN"/>
        </w:rPr>
      </w:pPr>
    </w:p>
    <w:tbl>
      <w:tblPr>
        <w:tblStyle w:val="12"/>
        <w:tblW w:w="151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2"/>
        <w:gridCol w:w="2155"/>
        <w:gridCol w:w="872"/>
        <w:gridCol w:w="992"/>
        <w:gridCol w:w="874"/>
        <w:gridCol w:w="992"/>
        <w:gridCol w:w="872"/>
        <w:gridCol w:w="936"/>
        <w:gridCol w:w="1079"/>
        <w:gridCol w:w="936"/>
        <w:gridCol w:w="1386"/>
        <w:gridCol w:w="989"/>
        <w:gridCol w:w="1249"/>
      </w:tblGrid>
      <w:tr w14:paraId="3C266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auto"/>
            <w:noWrap w:val="0"/>
            <w:vAlign w:val="center"/>
          </w:tcPr>
          <w:p w14:paraId="4B629129">
            <w:pPr>
              <w:spacing w:line="288" w:lineRule="auto"/>
              <w:ind w:left="-108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NỘI DUNG KIẾN THỨC</w:t>
            </w:r>
          </w:p>
        </w:tc>
        <w:tc>
          <w:tcPr>
            <w:tcW w:w="2155" w:type="dxa"/>
            <w:vMerge w:val="restart"/>
            <w:shd w:val="clear" w:color="auto" w:fill="auto"/>
            <w:noWrap w:val="0"/>
            <w:vAlign w:val="center"/>
          </w:tcPr>
          <w:p w14:paraId="175B01AA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FFECB23">
            <w:pPr>
              <w:spacing w:line="288" w:lineRule="auto"/>
              <w:ind w:left="-108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DẠNG BÀI</w:t>
            </w:r>
          </w:p>
        </w:tc>
        <w:tc>
          <w:tcPr>
            <w:tcW w:w="7553" w:type="dxa"/>
            <w:gridSpan w:val="8"/>
            <w:shd w:val="clear" w:color="auto" w:fill="auto"/>
            <w:noWrap w:val="0"/>
            <w:vAlign w:val="top"/>
          </w:tcPr>
          <w:p w14:paraId="5BC1DE7C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MỨC ĐỘ NHẬN THỨC</w:t>
            </w:r>
          </w:p>
        </w:tc>
        <w:tc>
          <w:tcPr>
            <w:tcW w:w="2375" w:type="dxa"/>
            <w:gridSpan w:val="2"/>
            <w:shd w:val="clear" w:color="auto" w:fill="auto"/>
            <w:noWrap w:val="0"/>
            <w:vAlign w:val="center"/>
          </w:tcPr>
          <w:p w14:paraId="68EEC46A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Tổng số câu</w:t>
            </w:r>
          </w:p>
        </w:tc>
        <w:tc>
          <w:tcPr>
            <w:tcW w:w="1249" w:type="dxa"/>
            <w:shd w:val="clear" w:color="auto" w:fill="auto"/>
            <w:noWrap w:val="0"/>
            <w:vAlign w:val="center"/>
          </w:tcPr>
          <w:p w14:paraId="4C485BA4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Điểm số</w:t>
            </w:r>
          </w:p>
        </w:tc>
      </w:tr>
      <w:tr w14:paraId="3022C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auto"/>
            <w:noWrap w:val="0"/>
            <w:vAlign w:val="top"/>
          </w:tcPr>
          <w:p w14:paraId="23D44CD8">
            <w:pPr>
              <w:spacing w:line="288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  <w:vMerge w:val="continue"/>
            <w:shd w:val="clear" w:color="auto" w:fill="auto"/>
            <w:noWrap w:val="0"/>
            <w:vAlign w:val="top"/>
          </w:tcPr>
          <w:p w14:paraId="114DFFBE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64" w:type="dxa"/>
            <w:gridSpan w:val="2"/>
            <w:shd w:val="clear" w:color="auto" w:fill="auto"/>
            <w:noWrap w:val="0"/>
            <w:vAlign w:val="top"/>
          </w:tcPr>
          <w:p w14:paraId="59404B4B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Nhận biết </w:t>
            </w:r>
          </w:p>
        </w:tc>
        <w:tc>
          <w:tcPr>
            <w:tcW w:w="1866" w:type="dxa"/>
            <w:gridSpan w:val="2"/>
            <w:shd w:val="clear" w:color="auto" w:fill="auto"/>
            <w:noWrap w:val="0"/>
            <w:vAlign w:val="top"/>
          </w:tcPr>
          <w:p w14:paraId="6ECE6A13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Thông hiểu </w:t>
            </w:r>
          </w:p>
        </w:tc>
        <w:tc>
          <w:tcPr>
            <w:tcW w:w="1808" w:type="dxa"/>
            <w:gridSpan w:val="2"/>
            <w:shd w:val="clear" w:color="auto" w:fill="auto"/>
            <w:noWrap w:val="0"/>
            <w:vAlign w:val="top"/>
          </w:tcPr>
          <w:p w14:paraId="3861B624">
            <w:pPr>
              <w:spacing w:line="288" w:lineRule="auto"/>
              <w:ind w:left="-107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Vận dụng </w:t>
            </w:r>
          </w:p>
        </w:tc>
        <w:tc>
          <w:tcPr>
            <w:tcW w:w="2015" w:type="dxa"/>
            <w:gridSpan w:val="2"/>
            <w:shd w:val="clear" w:color="auto" w:fill="auto"/>
            <w:noWrap w:val="0"/>
            <w:vAlign w:val="top"/>
          </w:tcPr>
          <w:p w14:paraId="181CDF28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Vận dụng cao </w:t>
            </w:r>
          </w:p>
        </w:tc>
        <w:tc>
          <w:tcPr>
            <w:tcW w:w="2375" w:type="dxa"/>
            <w:gridSpan w:val="2"/>
            <w:shd w:val="clear" w:color="auto" w:fill="auto"/>
            <w:noWrap w:val="0"/>
            <w:vAlign w:val="top"/>
          </w:tcPr>
          <w:p w14:paraId="73346BD9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335939DF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14:paraId="6650D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auto"/>
            <w:noWrap w:val="0"/>
            <w:vAlign w:val="top"/>
          </w:tcPr>
          <w:p w14:paraId="69D05F8D">
            <w:pPr>
              <w:spacing w:line="288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  <w:vMerge w:val="continue"/>
            <w:shd w:val="clear" w:color="auto" w:fill="auto"/>
            <w:noWrap w:val="0"/>
            <w:vAlign w:val="top"/>
          </w:tcPr>
          <w:p w14:paraId="1A54E7AC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72" w:type="dxa"/>
            <w:shd w:val="clear" w:color="auto" w:fill="auto"/>
            <w:noWrap w:val="0"/>
            <w:vAlign w:val="center"/>
          </w:tcPr>
          <w:p w14:paraId="41F7AC9E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Tự luận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784D10F9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Trắc nghiệm</w:t>
            </w:r>
          </w:p>
        </w:tc>
        <w:tc>
          <w:tcPr>
            <w:tcW w:w="874" w:type="dxa"/>
            <w:shd w:val="clear" w:color="auto" w:fill="auto"/>
            <w:noWrap w:val="0"/>
            <w:vAlign w:val="center"/>
          </w:tcPr>
          <w:p w14:paraId="313A6819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Tự luận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12544A62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Trắc nghiệm</w:t>
            </w:r>
          </w:p>
        </w:tc>
        <w:tc>
          <w:tcPr>
            <w:tcW w:w="872" w:type="dxa"/>
            <w:shd w:val="clear" w:color="auto" w:fill="auto"/>
            <w:noWrap w:val="0"/>
            <w:vAlign w:val="center"/>
          </w:tcPr>
          <w:p w14:paraId="1AD0E430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Tự luận</w:t>
            </w:r>
          </w:p>
        </w:tc>
        <w:tc>
          <w:tcPr>
            <w:tcW w:w="936" w:type="dxa"/>
            <w:shd w:val="clear" w:color="auto" w:fill="auto"/>
            <w:noWrap w:val="0"/>
            <w:vAlign w:val="center"/>
          </w:tcPr>
          <w:p w14:paraId="24F1CB28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Trắc nghiệm</w:t>
            </w:r>
          </w:p>
        </w:tc>
        <w:tc>
          <w:tcPr>
            <w:tcW w:w="1079" w:type="dxa"/>
            <w:shd w:val="clear" w:color="auto" w:fill="auto"/>
            <w:noWrap w:val="0"/>
            <w:vAlign w:val="center"/>
          </w:tcPr>
          <w:p w14:paraId="65E168E4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Tự luận</w:t>
            </w:r>
          </w:p>
        </w:tc>
        <w:tc>
          <w:tcPr>
            <w:tcW w:w="936" w:type="dxa"/>
            <w:shd w:val="clear" w:color="auto" w:fill="auto"/>
            <w:noWrap w:val="0"/>
            <w:vAlign w:val="center"/>
          </w:tcPr>
          <w:p w14:paraId="65665BBA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Trắc nghiệm</w:t>
            </w:r>
          </w:p>
        </w:tc>
        <w:tc>
          <w:tcPr>
            <w:tcW w:w="1386" w:type="dxa"/>
            <w:shd w:val="clear" w:color="auto" w:fill="auto"/>
            <w:noWrap w:val="0"/>
            <w:vAlign w:val="center"/>
          </w:tcPr>
          <w:p w14:paraId="578C2BB4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Tự luận</w:t>
            </w:r>
          </w:p>
        </w:tc>
        <w:tc>
          <w:tcPr>
            <w:tcW w:w="989" w:type="dxa"/>
            <w:shd w:val="clear" w:color="auto" w:fill="auto"/>
            <w:noWrap w:val="0"/>
            <w:vAlign w:val="center"/>
          </w:tcPr>
          <w:p w14:paraId="5AA3C25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Trắc nghiệm</w:t>
            </w: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4E34D0EA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14:paraId="6290A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shd w:val="clear" w:color="auto" w:fill="FFFFFF"/>
            <w:noWrap w:val="0"/>
            <w:vAlign w:val="top"/>
          </w:tcPr>
          <w:p w14:paraId="00CCC99E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(1)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3B53C96A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(2)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555B43B0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(3)</w:t>
            </w: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1796DAA8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(4)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1F0917CC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(5)</w:t>
            </w: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4247E7FF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(6)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04A7A5F3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(7)</w:t>
            </w: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42771837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(8)</w:t>
            </w: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452E0351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(9)</w:t>
            </w: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7DF08CA6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(10)</w:t>
            </w: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75F7728A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(11)</w:t>
            </w: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347220C0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(12)</w:t>
            </w:r>
          </w:p>
        </w:tc>
        <w:tc>
          <w:tcPr>
            <w:tcW w:w="1249" w:type="dxa"/>
            <w:shd w:val="clear" w:color="auto" w:fill="FFFFFF"/>
            <w:noWrap w:val="0"/>
            <w:vAlign w:val="top"/>
          </w:tcPr>
          <w:p w14:paraId="3D3645B1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(13)</w:t>
            </w:r>
          </w:p>
        </w:tc>
      </w:tr>
      <w:tr w14:paraId="6D1B6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FFFFFF"/>
            <w:noWrap w:val="0"/>
            <w:vAlign w:val="top"/>
          </w:tcPr>
          <w:p w14:paraId="1C2D4F8F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  <w:p w14:paraId="412DFA1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PART I. LISTENING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454D7247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Nghe chọn đáp án T/F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7510A0BF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1369E63D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4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383282F2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5B68ABA3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6C405702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50639F99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4CDEE088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491F767D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270D4392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65F01448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249" w:type="dxa"/>
            <w:vMerge w:val="restart"/>
            <w:shd w:val="clear" w:color="auto" w:fill="FFFFFF"/>
            <w:noWrap w:val="0"/>
            <w:vAlign w:val="top"/>
          </w:tcPr>
          <w:p w14:paraId="6BC9B493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,0</w:t>
            </w:r>
          </w:p>
        </w:tc>
      </w:tr>
      <w:tr w14:paraId="01720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563B08A3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7E5486B5">
            <w:pPr>
              <w:spacing w:line="276" w:lineRule="auto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Nghe chọn đáp án A, B, C</w:t>
            </w:r>
            <w:r>
              <w:rPr>
                <w:rFonts w:hint="default" w:ascii="Times New Roman" w:hAnsi="Times New Roman"/>
                <w:sz w:val="24"/>
                <w:lang w:val="vi-VN"/>
              </w:rPr>
              <w:t>, D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0B531FE3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6B5B40CD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2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61BF9163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45E121B6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3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1FFBC5D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0D21A2C2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3AB0544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68497A6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25CB782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011C3C89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5</w:t>
            </w:r>
          </w:p>
        </w:tc>
        <w:tc>
          <w:tcPr>
            <w:tcW w:w="1249" w:type="dxa"/>
            <w:vMerge w:val="continue"/>
            <w:shd w:val="clear" w:color="auto" w:fill="FFFFFF"/>
            <w:noWrap w:val="0"/>
            <w:vAlign w:val="top"/>
          </w:tcPr>
          <w:p w14:paraId="5E30BAE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14:paraId="3C82F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FFFFFF"/>
            <w:noWrap w:val="0"/>
            <w:vAlign w:val="top"/>
          </w:tcPr>
          <w:p w14:paraId="4940CB20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PART II. LANGUAGE FOCUS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2BFADCF0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Phát âm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28EC52C3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24AA4F91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5970AE8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32CF8959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7CF920FD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0E88DAAD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0C80141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23C4F5D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5C5B1B6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50504588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49" w:type="dxa"/>
            <w:vMerge w:val="restart"/>
            <w:shd w:val="clear" w:color="auto" w:fill="FFFFFF"/>
            <w:noWrap w:val="0"/>
            <w:vAlign w:val="top"/>
          </w:tcPr>
          <w:p w14:paraId="32ED7AA2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</w:rPr>
              <w:t>2,</w:t>
            </w: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0</w:t>
            </w:r>
          </w:p>
        </w:tc>
      </w:tr>
      <w:tr w14:paraId="60731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5C53108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487E3895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Từ vựng và cấu trúc ngữ pháp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463F3008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3303B03F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4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1826254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67D130D8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3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6C6B6C92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0FCC1C0F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175FE6E9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bookmarkStart w:id="0" w:name="_GoBack"/>
            <w:bookmarkEnd w:id="0"/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45214754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732E9E63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2B0064D4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7</w:t>
            </w:r>
          </w:p>
        </w:tc>
        <w:tc>
          <w:tcPr>
            <w:tcW w:w="1249" w:type="dxa"/>
            <w:vMerge w:val="continue"/>
            <w:shd w:val="clear" w:color="auto" w:fill="FFFFFF"/>
            <w:noWrap w:val="0"/>
            <w:vAlign w:val="top"/>
          </w:tcPr>
          <w:p w14:paraId="3A86ADE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14:paraId="4E28A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3D7A87AC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14FAF9B3">
            <w:pPr>
              <w:spacing w:line="276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Biển báo giao thông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48E8270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297CB62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4B6A3D40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4A35D32F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0401CE59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3317B863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33DA86D3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18AC0633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0473DFB8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6C19C5F6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1249" w:type="dxa"/>
            <w:vMerge w:val="continue"/>
            <w:shd w:val="clear" w:color="auto" w:fill="FFFFFF"/>
            <w:noWrap w:val="0"/>
            <w:vAlign w:val="top"/>
          </w:tcPr>
          <w:p w14:paraId="302A4474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14:paraId="0434C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FFFFFF"/>
            <w:noWrap w:val="0"/>
            <w:vAlign w:val="top"/>
          </w:tcPr>
          <w:p w14:paraId="5216747C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PART III. READING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7EF1B4DB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Đọc, điền từ (100-120 từ)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4E903E1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2450B15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52B8704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33F237BA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5C9E48DF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51BC5694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6C07F12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51C62FDF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4A67CA3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71E01404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249" w:type="dxa"/>
            <w:shd w:val="clear" w:color="auto" w:fill="FFFFFF"/>
            <w:noWrap w:val="0"/>
            <w:vAlign w:val="top"/>
          </w:tcPr>
          <w:p w14:paraId="0B31A6E4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</w:rPr>
              <w:t>2,</w:t>
            </w: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0</w:t>
            </w:r>
          </w:p>
        </w:tc>
      </w:tr>
      <w:tr w14:paraId="70E92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64DA2572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00198F60">
            <w:pPr>
              <w:spacing w:line="276" w:lineRule="auto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Đọc</w:t>
            </w:r>
            <w:r>
              <w:rPr>
                <w:rFonts w:hint="default" w:ascii="Times New Roman" w:hAnsi="Times New Roman"/>
                <w:sz w:val="24"/>
                <w:lang w:val="vi-VN"/>
              </w:rPr>
              <w:t xml:space="preserve"> hiểu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4A22945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63BC0DBB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3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06B4265F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782AF0A4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3E5468F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1B64B5B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6B3ADBFC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180FDCF9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1F8FB528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6C4D8FC6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5</w:t>
            </w:r>
          </w:p>
        </w:tc>
        <w:tc>
          <w:tcPr>
            <w:tcW w:w="1249" w:type="dxa"/>
            <w:shd w:val="clear" w:color="auto" w:fill="FFFFFF"/>
            <w:noWrap w:val="0"/>
            <w:vAlign w:val="top"/>
          </w:tcPr>
          <w:p w14:paraId="01D6B4DF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14:paraId="6B5B5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FFFFFF"/>
            <w:noWrap w:val="0"/>
            <w:vAlign w:val="top"/>
          </w:tcPr>
          <w:p w14:paraId="78A66024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PART IV. WRITING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2B54A0B3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 xml:space="preserve">Trắc nghệm, sắp xếp, </w:t>
            </w:r>
            <w:r>
              <w:rPr>
                <w:rFonts w:ascii="Times New Roman" w:hAnsi="Times New Roman"/>
                <w:sz w:val="24"/>
              </w:rPr>
              <w:t>Viết lại câu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1F77560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284B2169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7405C2B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3A06CE4F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3E36CAE1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3</w:t>
            </w: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4932C91F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7247B233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128CAFE3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16F109FF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406A1E1F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5</w:t>
            </w:r>
          </w:p>
        </w:tc>
        <w:tc>
          <w:tcPr>
            <w:tcW w:w="1249" w:type="dxa"/>
            <w:vMerge w:val="restart"/>
            <w:shd w:val="clear" w:color="auto" w:fill="FFFFFF"/>
            <w:noWrap w:val="0"/>
            <w:vAlign w:val="top"/>
          </w:tcPr>
          <w:p w14:paraId="4C5021D7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2,0</w:t>
            </w:r>
          </w:p>
        </w:tc>
      </w:tr>
      <w:tr w14:paraId="5B917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3159011C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60EE83C8">
            <w:pPr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Viết đoạn văn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6E1633BD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0BEBCE42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7955B4F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6410ED8D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786857B1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16FCAD09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58D106C9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132F6A5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17C063D1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08C2FC11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49" w:type="dxa"/>
            <w:vMerge w:val="continue"/>
            <w:shd w:val="clear" w:color="auto" w:fill="FFFFFF"/>
            <w:noWrap w:val="0"/>
            <w:vAlign w:val="top"/>
          </w:tcPr>
          <w:p w14:paraId="1CC9FED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14:paraId="7009B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FFFFFF"/>
            <w:noWrap w:val="0"/>
            <w:vAlign w:val="top"/>
          </w:tcPr>
          <w:p w14:paraId="6AA3577A">
            <w:pPr>
              <w:spacing w:line="276" w:lineRule="auto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PART V : SPEAKING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739E2F30">
            <w:pPr>
              <w:spacing w:line="276" w:lineRule="auto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Nói về 1 chủ đề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2FCACA78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5D2701C6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19D9496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019DFB2F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125D1645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5F818070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73F9D2F2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  <w:r>
              <w:rPr>
                <w:rFonts w:hint="default"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6E2A43A4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3FBBF011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583F9FA3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49" w:type="dxa"/>
            <w:vMerge w:val="restart"/>
            <w:shd w:val="clear" w:color="auto" w:fill="FFFFFF"/>
            <w:noWrap w:val="0"/>
            <w:vAlign w:val="top"/>
          </w:tcPr>
          <w:p w14:paraId="4C8D6E2A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2,0</w:t>
            </w:r>
          </w:p>
        </w:tc>
      </w:tr>
      <w:tr w14:paraId="560EA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10537E0C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62949EB5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7072A6FB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1FFAB954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58B790B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7A4F90A2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5FBA2571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14C13E75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10241DE3">
            <w:pPr>
              <w:spacing w:line="276" w:lineRule="auto"/>
              <w:jc w:val="center"/>
              <w:rPr>
                <w:rFonts w:hint="default" w:ascii="Times New Roman" w:hAnsi="Times New Roman"/>
                <w:sz w:val="24"/>
                <w:lang w:val="vi-VN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047D0B0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63494DF2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0E5622BE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49" w:type="dxa"/>
            <w:vMerge w:val="continue"/>
            <w:shd w:val="clear" w:color="auto" w:fill="FFFFFF"/>
            <w:noWrap w:val="0"/>
            <w:vAlign w:val="top"/>
          </w:tcPr>
          <w:p w14:paraId="5316F2B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14:paraId="2571A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7" w:type="dxa"/>
            <w:gridSpan w:val="2"/>
            <w:shd w:val="clear" w:color="auto" w:fill="auto"/>
            <w:noWrap w:val="0"/>
            <w:vAlign w:val="top"/>
          </w:tcPr>
          <w:p w14:paraId="6896EA1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C51C3DD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Số câu</w:t>
            </w:r>
          </w:p>
        </w:tc>
        <w:tc>
          <w:tcPr>
            <w:tcW w:w="872" w:type="dxa"/>
            <w:shd w:val="clear" w:color="auto" w:fill="auto"/>
            <w:noWrap w:val="0"/>
            <w:vAlign w:val="top"/>
          </w:tcPr>
          <w:p w14:paraId="585EBF77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shd w:val="clear" w:color="auto" w:fill="auto"/>
            <w:noWrap w:val="0"/>
            <w:vAlign w:val="top"/>
          </w:tcPr>
          <w:p w14:paraId="7493A2C1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20</w:t>
            </w:r>
          </w:p>
        </w:tc>
        <w:tc>
          <w:tcPr>
            <w:tcW w:w="874" w:type="dxa"/>
            <w:shd w:val="clear" w:color="auto" w:fill="auto"/>
            <w:noWrap w:val="0"/>
            <w:vAlign w:val="top"/>
          </w:tcPr>
          <w:p w14:paraId="1D132B32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</w:p>
        </w:tc>
        <w:tc>
          <w:tcPr>
            <w:tcW w:w="992" w:type="dxa"/>
            <w:shd w:val="clear" w:color="auto" w:fill="auto"/>
            <w:noWrap w:val="0"/>
            <w:vAlign w:val="top"/>
          </w:tcPr>
          <w:p w14:paraId="0549BD4D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11</w:t>
            </w:r>
          </w:p>
        </w:tc>
        <w:tc>
          <w:tcPr>
            <w:tcW w:w="872" w:type="dxa"/>
            <w:shd w:val="clear" w:color="auto" w:fill="auto"/>
            <w:noWrap w:val="0"/>
            <w:vAlign w:val="top"/>
          </w:tcPr>
          <w:p w14:paraId="090AE1B5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3</w:t>
            </w:r>
          </w:p>
        </w:tc>
        <w:tc>
          <w:tcPr>
            <w:tcW w:w="936" w:type="dxa"/>
            <w:shd w:val="clear" w:color="auto" w:fill="auto"/>
            <w:noWrap w:val="0"/>
            <w:vAlign w:val="top"/>
          </w:tcPr>
          <w:p w14:paraId="6C9A8E33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1</w:t>
            </w:r>
          </w:p>
        </w:tc>
        <w:tc>
          <w:tcPr>
            <w:tcW w:w="1079" w:type="dxa"/>
            <w:shd w:val="clear" w:color="auto" w:fill="auto"/>
            <w:noWrap w:val="0"/>
            <w:vAlign w:val="top"/>
          </w:tcPr>
          <w:p w14:paraId="3C40AD44">
            <w:pPr>
              <w:spacing w:line="276" w:lineRule="auto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 </w:t>
            </w: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đoạn văn</w:t>
            </w:r>
          </w:p>
        </w:tc>
        <w:tc>
          <w:tcPr>
            <w:tcW w:w="936" w:type="dxa"/>
            <w:shd w:val="clear" w:color="auto" w:fill="auto"/>
            <w:noWrap w:val="0"/>
            <w:vAlign w:val="top"/>
          </w:tcPr>
          <w:p w14:paraId="4E91F027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86" w:type="dxa"/>
            <w:shd w:val="clear" w:color="auto" w:fill="auto"/>
            <w:noWrap w:val="0"/>
            <w:vAlign w:val="top"/>
          </w:tcPr>
          <w:p w14:paraId="630D203D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3</w:t>
            </w:r>
            <w:r>
              <w:rPr>
                <w:rFonts w:ascii="Times New Roman" w:hAnsi="Times New Roman"/>
                <w:b/>
                <w:sz w:val="24"/>
              </w:rPr>
              <w:t xml:space="preserve"> câu + 1 </w:t>
            </w:r>
            <w:r>
              <w:rPr>
                <w:rFonts w:hint="default" w:ascii="Times New Roman" w:hAnsi="Times New Roman"/>
                <w:b/>
                <w:bCs/>
                <w:sz w:val="24"/>
                <w:lang w:val="vi-VN"/>
              </w:rPr>
              <w:t>đoặn văn + 1 bài nói</w:t>
            </w:r>
          </w:p>
        </w:tc>
        <w:tc>
          <w:tcPr>
            <w:tcW w:w="989" w:type="dxa"/>
            <w:shd w:val="clear" w:color="auto" w:fill="auto"/>
            <w:noWrap w:val="0"/>
            <w:vAlign w:val="top"/>
          </w:tcPr>
          <w:p w14:paraId="422F0F1D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32</w:t>
            </w: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5080C10F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5</w:t>
            </w:r>
            <w:r>
              <w:rPr>
                <w:rFonts w:ascii="Times New Roman" w:hAnsi="Times New Roman"/>
                <w:b/>
                <w:sz w:val="24"/>
              </w:rPr>
              <w:t xml:space="preserve"> câu + 1 </w:t>
            </w: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đoạn văn</w:t>
            </w:r>
          </w:p>
        </w:tc>
      </w:tr>
      <w:tr w14:paraId="47E1E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7" w:type="dxa"/>
            <w:gridSpan w:val="2"/>
            <w:shd w:val="clear" w:color="auto" w:fill="auto"/>
            <w:noWrap w:val="0"/>
            <w:vAlign w:val="top"/>
          </w:tcPr>
          <w:p w14:paraId="21BE0B01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Điểm số</w:t>
            </w:r>
          </w:p>
        </w:tc>
        <w:tc>
          <w:tcPr>
            <w:tcW w:w="872" w:type="dxa"/>
            <w:shd w:val="clear" w:color="auto" w:fill="auto"/>
            <w:noWrap w:val="0"/>
            <w:vAlign w:val="top"/>
          </w:tcPr>
          <w:p w14:paraId="226A977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shd w:val="clear" w:color="auto" w:fill="auto"/>
            <w:noWrap w:val="0"/>
            <w:vAlign w:val="top"/>
          </w:tcPr>
          <w:p w14:paraId="4D734C8B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4,0</w:t>
            </w:r>
          </w:p>
        </w:tc>
        <w:tc>
          <w:tcPr>
            <w:tcW w:w="874" w:type="dxa"/>
            <w:shd w:val="clear" w:color="auto" w:fill="auto"/>
            <w:noWrap w:val="0"/>
            <w:vAlign w:val="top"/>
          </w:tcPr>
          <w:p w14:paraId="5DC21EF0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shd w:val="clear" w:color="auto" w:fill="auto"/>
            <w:noWrap w:val="0"/>
            <w:vAlign w:val="top"/>
          </w:tcPr>
          <w:p w14:paraId="45123F31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2,2</w:t>
            </w:r>
          </w:p>
        </w:tc>
        <w:tc>
          <w:tcPr>
            <w:tcW w:w="872" w:type="dxa"/>
            <w:shd w:val="clear" w:color="auto" w:fill="auto"/>
            <w:noWrap w:val="0"/>
            <w:vAlign w:val="top"/>
          </w:tcPr>
          <w:p w14:paraId="52AFD853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0,6</w:t>
            </w:r>
          </w:p>
        </w:tc>
        <w:tc>
          <w:tcPr>
            <w:tcW w:w="936" w:type="dxa"/>
            <w:shd w:val="clear" w:color="auto" w:fill="auto"/>
            <w:noWrap w:val="0"/>
            <w:vAlign w:val="top"/>
          </w:tcPr>
          <w:p w14:paraId="6F939F2B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0,2</w:t>
            </w:r>
          </w:p>
        </w:tc>
        <w:tc>
          <w:tcPr>
            <w:tcW w:w="1079" w:type="dxa"/>
            <w:shd w:val="clear" w:color="auto" w:fill="auto"/>
            <w:noWrap w:val="0"/>
            <w:vAlign w:val="top"/>
          </w:tcPr>
          <w:p w14:paraId="02218765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1,0</w:t>
            </w:r>
          </w:p>
        </w:tc>
        <w:tc>
          <w:tcPr>
            <w:tcW w:w="936" w:type="dxa"/>
            <w:shd w:val="clear" w:color="auto" w:fill="auto"/>
            <w:noWrap w:val="0"/>
            <w:vAlign w:val="top"/>
          </w:tcPr>
          <w:p w14:paraId="1713230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86" w:type="dxa"/>
            <w:shd w:val="clear" w:color="auto" w:fill="auto"/>
            <w:noWrap w:val="0"/>
            <w:vAlign w:val="top"/>
          </w:tcPr>
          <w:p w14:paraId="64225BD4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3,6</w:t>
            </w:r>
          </w:p>
        </w:tc>
        <w:tc>
          <w:tcPr>
            <w:tcW w:w="989" w:type="dxa"/>
            <w:shd w:val="clear" w:color="auto" w:fill="auto"/>
            <w:noWrap w:val="0"/>
            <w:vAlign w:val="top"/>
          </w:tcPr>
          <w:p w14:paraId="6EFE651D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6,4</w:t>
            </w: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3EDF2BFE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</w:tr>
      <w:tr w14:paraId="3DDD9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7" w:type="dxa"/>
            <w:gridSpan w:val="2"/>
            <w:shd w:val="clear" w:color="auto" w:fill="auto"/>
            <w:noWrap w:val="0"/>
            <w:vAlign w:val="top"/>
          </w:tcPr>
          <w:p w14:paraId="34E718DE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Tỷ lệ %</w:t>
            </w:r>
          </w:p>
        </w:tc>
        <w:tc>
          <w:tcPr>
            <w:tcW w:w="1864" w:type="dxa"/>
            <w:gridSpan w:val="2"/>
            <w:shd w:val="clear" w:color="auto" w:fill="auto"/>
            <w:noWrap w:val="0"/>
            <w:vAlign w:val="top"/>
          </w:tcPr>
          <w:p w14:paraId="466DB16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</w:t>
            </w:r>
          </w:p>
        </w:tc>
        <w:tc>
          <w:tcPr>
            <w:tcW w:w="1866" w:type="dxa"/>
            <w:gridSpan w:val="2"/>
            <w:shd w:val="clear" w:color="auto" w:fill="auto"/>
            <w:noWrap w:val="0"/>
            <w:vAlign w:val="top"/>
          </w:tcPr>
          <w:p w14:paraId="00C0FE1C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22</w:t>
            </w:r>
          </w:p>
        </w:tc>
        <w:tc>
          <w:tcPr>
            <w:tcW w:w="1808" w:type="dxa"/>
            <w:gridSpan w:val="2"/>
            <w:shd w:val="clear" w:color="auto" w:fill="auto"/>
            <w:noWrap w:val="0"/>
            <w:vAlign w:val="top"/>
          </w:tcPr>
          <w:p w14:paraId="1B96B486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8</w:t>
            </w:r>
          </w:p>
        </w:tc>
        <w:tc>
          <w:tcPr>
            <w:tcW w:w="2015" w:type="dxa"/>
            <w:gridSpan w:val="2"/>
            <w:shd w:val="clear" w:color="auto" w:fill="auto"/>
            <w:noWrap w:val="0"/>
            <w:vAlign w:val="top"/>
          </w:tcPr>
          <w:p w14:paraId="4A196D65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1386" w:type="dxa"/>
            <w:shd w:val="clear" w:color="auto" w:fill="auto"/>
            <w:noWrap w:val="0"/>
            <w:vAlign w:val="top"/>
          </w:tcPr>
          <w:p w14:paraId="5221B361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36</w:t>
            </w:r>
          </w:p>
        </w:tc>
        <w:tc>
          <w:tcPr>
            <w:tcW w:w="989" w:type="dxa"/>
            <w:shd w:val="clear" w:color="auto" w:fill="auto"/>
            <w:noWrap w:val="0"/>
            <w:vAlign w:val="top"/>
          </w:tcPr>
          <w:p w14:paraId="1813DE78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4"/>
                <w:lang w:val="vi-VN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64</w:t>
            </w: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25015A55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100%</w:t>
            </w:r>
          </w:p>
        </w:tc>
      </w:tr>
      <w:tr w14:paraId="5F2C8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7" w:type="dxa"/>
            <w:gridSpan w:val="2"/>
            <w:shd w:val="clear" w:color="auto" w:fill="auto"/>
            <w:noWrap w:val="0"/>
            <w:vAlign w:val="top"/>
          </w:tcPr>
          <w:p w14:paraId="5A29F37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Tổng số điểm</w:t>
            </w:r>
          </w:p>
        </w:tc>
        <w:tc>
          <w:tcPr>
            <w:tcW w:w="1864" w:type="dxa"/>
            <w:gridSpan w:val="2"/>
            <w:shd w:val="clear" w:color="auto" w:fill="auto"/>
            <w:noWrap w:val="0"/>
            <w:vAlign w:val="top"/>
          </w:tcPr>
          <w:p w14:paraId="369A697F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4,0 điểm</w:t>
            </w:r>
          </w:p>
        </w:tc>
        <w:tc>
          <w:tcPr>
            <w:tcW w:w="1866" w:type="dxa"/>
            <w:gridSpan w:val="2"/>
            <w:shd w:val="clear" w:color="auto" w:fill="auto"/>
            <w:noWrap w:val="0"/>
            <w:vAlign w:val="top"/>
          </w:tcPr>
          <w:p w14:paraId="3B478DB8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2,2</w:t>
            </w:r>
            <w:r>
              <w:rPr>
                <w:rFonts w:ascii="Times New Roman" w:hAnsi="Times New Roman"/>
                <w:b/>
                <w:sz w:val="24"/>
              </w:rPr>
              <w:t xml:space="preserve"> điểm</w:t>
            </w:r>
          </w:p>
        </w:tc>
        <w:tc>
          <w:tcPr>
            <w:tcW w:w="1808" w:type="dxa"/>
            <w:gridSpan w:val="2"/>
            <w:shd w:val="clear" w:color="auto" w:fill="auto"/>
            <w:noWrap w:val="0"/>
            <w:vAlign w:val="top"/>
          </w:tcPr>
          <w:p w14:paraId="1F529248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default" w:ascii="Times New Roman" w:hAnsi="Times New Roman"/>
                <w:b/>
                <w:sz w:val="24"/>
                <w:lang w:val="vi-VN"/>
              </w:rPr>
              <w:t>0,8</w:t>
            </w:r>
            <w:r>
              <w:rPr>
                <w:rFonts w:ascii="Times New Roman" w:hAnsi="Times New Roman"/>
                <w:b/>
                <w:sz w:val="24"/>
              </w:rPr>
              <w:t xml:space="preserve"> điểm</w:t>
            </w:r>
          </w:p>
        </w:tc>
        <w:tc>
          <w:tcPr>
            <w:tcW w:w="2015" w:type="dxa"/>
            <w:gridSpan w:val="2"/>
            <w:shd w:val="clear" w:color="auto" w:fill="auto"/>
            <w:noWrap w:val="0"/>
            <w:vAlign w:val="top"/>
          </w:tcPr>
          <w:p w14:paraId="5F17D074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1,0 điểm</w:t>
            </w:r>
          </w:p>
        </w:tc>
        <w:tc>
          <w:tcPr>
            <w:tcW w:w="2375" w:type="dxa"/>
            <w:gridSpan w:val="2"/>
            <w:shd w:val="clear" w:color="auto" w:fill="auto"/>
            <w:noWrap w:val="0"/>
            <w:vAlign w:val="top"/>
          </w:tcPr>
          <w:p w14:paraId="29385C98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 điểm</w:t>
            </w: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0597A6F1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 điểm</w:t>
            </w:r>
          </w:p>
        </w:tc>
      </w:tr>
    </w:tbl>
    <w:p w14:paraId="1E68AFDC"/>
    <w:p w14:paraId="6A13AF81"/>
    <w:sectPr>
      <w:pgSz w:w="16838" w:h="11906" w:orient="landscape"/>
      <w:pgMar w:top="360" w:right="1440" w:bottom="386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NI-Times">
    <w:altName w:val="Calibri"/>
    <w:panose1 w:val="00000000000000000000"/>
    <w:charset w:val="00"/>
    <w:family w:val="auto"/>
    <w:pitch w:val="default"/>
    <w:sig w:usb0="00000000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5824F9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515824F9"/>
    <w:rsid w:val="6A3D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36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uiPriority w:val="0"/>
    <w:pPr>
      <w:spacing w:after="120"/>
    </w:pPr>
  </w:style>
  <w:style w:type="paragraph" w:styleId="16">
    <w:name w:val="Body Text 2"/>
    <w:basedOn w:val="1"/>
    <w:uiPriority w:val="0"/>
    <w:pPr>
      <w:spacing w:after="120" w:line="480" w:lineRule="auto"/>
    </w:pPr>
  </w:style>
  <w:style w:type="paragraph" w:styleId="17">
    <w:name w:val="Body Text 3"/>
    <w:basedOn w:val="1"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uiPriority w:val="0"/>
    <w:pPr>
      <w:ind w:firstLine="420" w:firstLineChars="100"/>
    </w:pPr>
  </w:style>
  <w:style w:type="paragraph" w:styleId="19">
    <w:name w:val="Body Text Indent"/>
    <w:basedOn w:val="1"/>
    <w:uiPriority w:val="0"/>
    <w:pPr>
      <w:spacing w:after="120"/>
      <w:ind w:left="420" w:leftChars="200"/>
    </w:pPr>
  </w:style>
  <w:style w:type="paragraph" w:styleId="20">
    <w:name w:val="Body Text First Indent 2"/>
    <w:basedOn w:val="19"/>
    <w:uiPriority w:val="0"/>
    <w:pPr>
      <w:ind w:firstLine="420" w:firstLineChars="200"/>
    </w:pPr>
  </w:style>
  <w:style w:type="paragraph" w:styleId="21">
    <w:name w:val="Body Text Indent 2"/>
    <w:basedOn w:val="1"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uiPriority w:val="0"/>
    <w:pPr>
      <w:ind w:left="100" w:leftChars="2100"/>
    </w:pPr>
  </w:style>
  <w:style w:type="character" w:styleId="25">
    <w:name w:val="annotation reference"/>
    <w:basedOn w:val="11"/>
    <w:uiPriority w:val="0"/>
    <w:rPr>
      <w:sz w:val="21"/>
      <w:szCs w:val="21"/>
    </w:rPr>
  </w:style>
  <w:style w:type="paragraph" w:styleId="26">
    <w:name w:val="annotation text"/>
    <w:basedOn w:val="1"/>
    <w:uiPriority w:val="0"/>
    <w:pPr>
      <w:jc w:val="left"/>
    </w:pPr>
  </w:style>
  <w:style w:type="paragraph" w:styleId="27">
    <w:name w:val="annotation subject"/>
    <w:basedOn w:val="26"/>
    <w:next w:val="26"/>
    <w:uiPriority w:val="0"/>
    <w:rPr>
      <w:b/>
      <w:bCs/>
    </w:rPr>
  </w:style>
  <w:style w:type="paragraph" w:styleId="28">
    <w:name w:val="Date"/>
    <w:basedOn w:val="1"/>
    <w:next w:val="1"/>
    <w:uiPriority w:val="0"/>
    <w:pPr>
      <w:ind w:left="100" w:leftChars="2500"/>
    </w:pPr>
  </w:style>
  <w:style w:type="paragraph" w:styleId="29">
    <w:name w:val="Document Map"/>
    <w:basedOn w:val="1"/>
    <w:uiPriority w:val="0"/>
    <w:pPr>
      <w:shd w:val="clear" w:color="auto" w:fill="000080"/>
    </w:pPr>
  </w:style>
  <w:style w:type="paragraph" w:styleId="30">
    <w:name w:val="E-mail Signature"/>
    <w:basedOn w:val="1"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uiPriority w:val="0"/>
    <w:rPr>
      <w:vertAlign w:val="superscript"/>
    </w:rPr>
  </w:style>
  <w:style w:type="paragraph" w:styleId="33">
    <w:name w:val="endnote text"/>
    <w:basedOn w:val="1"/>
    <w:uiPriority w:val="0"/>
    <w:pPr>
      <w:snapToGrid w:val="0"/>
      <w:jc w:val="left"/>
    </w:pPr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uiPriority w:val="0"/>
    <w:rPr>
      <w:color w:val="800080"/>
      <w:u w:val="single"/>
    </w:rPr>
  </w:style>
  <w:style w:type="paragraph" w:styleId="3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uiPriority w:val="0"/>
    <w:rPr>
      <w:vertAlign w:val="superscript"/>
    </w:rPr>
  </w:style>
  <w:style w:type="paragraph" w:styleId="39">
    <w:name w:val="footnote text"/>
    <w:basedOn w:val="1"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uiPriority w:val="0"/>
  </w:style>
  <w:style w:type="paragraph" w:styleId="42">
    <w:name w:val="HTML Address"/>
    <w:basedOn w:val="1"/>
    <w:uiPriority w:val="0"/>
    <w:rPr>
      <w:i/>
      <w:iCs/>
    </w:rPr>
  </w:style>
  <w:style w:type="character" w:styleId="43">
    <w:name w:val="HTML Cite"/>
    <w:basedOn w:val="11"/>
    <w:uiPriority w:val="0"/>
    <w:rPr>
      <w:i/>
      <w:iCs/>
    </w:rPr>
  </w:style>
  <w:style w:type="character" w:styleId="44">
    <w:name w:val="HTML Code"/>
    <w:basedOn w:val="11"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uiPriority w:val="0"/>
    <w:rPr>
      <w:i/>
      <w:iCs/>
    </w:rPr>
  </w:style>
  <w:style w:type="character" w:styleId="46">
    <w:name w:val="HTML Keyboard"/>
    <w:basedOn w:val="11"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uiPriority w:val="0"/>
    <w:rPr>
      <w:rFonts w:ascii="Courier New" w:hAnsi="Courier New" w:cs="Courier New"/>
    </w:rPr>
  </w:style>
  <w:style w:type="character" w:styleId="49">
    <w:name w:val="HTML Typewriter"/>
    <w:basedOn w:val="11"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uiPriority w:val="0"/>
    <w:rPr>
      <w:i/>
      <w:iCs/>
    </w:rPr>
  </w:style>
  <w:style w:type="character" w:styleId="51">
    <w:name w:val="Hyperlink"/>
    <w:basedOn w:val="11"/>
    <w:uiPriority w:val="0"/>
    <w:rPr>
      <w:color w:val="0000FF"/>
      <w:u w:val="single"/>
    </w:rPr>
  </w:style>
  <w:style w:type="paragraph" w:styleId="52">
    <w:name w:val="index 1"/>
    <w:basedOn w:val="1"/>
    <w:next w:val="1"/>
    <w:uiPriority w:val="0"/>
  </w:style>
  <w:style w:type="paragraph" w:styleId="53">
    <w:name w:val="index 2"/>
    <w:basedOn w:val="1"/>
    <w:next w:val="1"/>
    <w:uiPriority w:val="0"/>
    <w:pPr>
      <w:ind w:left="200" w:leftChars="200"/>
    </w:pPr>
  </w:style>
  <w:style w:type="paragraph" w:styleId="54">
    <w:name w:val="index 3"/>
    <w:basedOn w:val="1"/>
    <w:next w:val="1"/>
    <w:uiPriority w:val="0"/>
    <w:pPr>
      <w:ind w:left="400" w:leftChars="400"/>
    </w:pPr>
  </w:style>
  <w:style w:type="paragraph" w:styleId="55">
    <w:name w:val="index 4"/>
    <w:basedOn w:val="1"/>
    <w:next w:val="1"/>
    <w:uiPriority w:val="0"/>
    <w:pPr>
      <w:ind w:left="600" w:leftChars="600"/>
    </w:pPr>
  </w:style>
  <w:style w:type="paragraph" w:styleId="56">
    <w:name w:val="index 5"/>
    <w:basedOn w:val="1"/>
    <w:next w:val="1"/>
    <w:uiPriority w:val="0"/>
    <w:pPr>
      <w:ind w:left="800" w:leftChars="800"/>
    </w:pPr>
  </w:style>
  <w:style w:type="paragraph" w:styleId="57">
    <w:name w:val="index 6"/>
    <w:basedOn w:val="1"/>
    <w:next w:val="1"/>
    <w:uiPriority w:val="0"/>
    <w:pPr>
      <w:ind w:left="1000" w:leftChars="1000"/>
    </w:pPr>
  </w:style>
  <w:style w:type="paragraph" w:styleId="58">
    <w:name w:val="index 7"/>
    <w:basedOn w:val="1"/>
    <w:next w:val="1"/>
    <w:uiPriority w:val="0"/>
    <w:pPr>
      <w:ind w:left="1200" w:leftChars="1200"/>
    </w:pPr>
  </w:style>
  <w:style w:type="paragraph" w:styleId="59">
    <w:name w:val="index 8"/>
    <w:basedOn w:val="1"/>
    <w:next w:val="1"/>
    <w:uiPriority w:val="0"/>
    <w:pPr>
      <w:ind w:left="1400" w:leftChars="1400"/>
    </w:pPr>
  </w:style>
  <w:style w:type="paragraph" w:styleId="60">
    <w:name w:val="index 9"/>
    <w:basedOn w:val="1"/>
    <w:next w:val="1"/>
    <w:uiPriority w:val="0"/>
    <w:pPr>
      <w:ind w:left="1600" w:leftChars="1600"/>
    </w:pPr>
  </w:style>
  <w:style w:type="paragraph" w:styleId="61">
    <w:name w:val="index heading"/>
    <w:basedOn w:val="1"/>
    <w:next w:val="52"/>
    <w:uiPriority w:val="0"/>
    <w:rPr>
      <w:rFonts w:ascii="Arial" w:hAnsi="Arial" w:cs="Arial"/>
      <w:b/>
      <w:bCs/>
    </w:rPr>
  </w:style>
  <w:style w:type="character" w:styleId="62">
    <w:name w:val="line number"/>
    <w:basedOn w:val="11"/>
    <w:uiPriority w:val="0"/>
  </w:style>
  <w:style w:type="paragraph" w:styleId="63">
    <w:name w:val="List"/>
    <w:basedOn w:val="1"/>
    <w:uiPriority w:val="0"/>
    <w:pPr>
      <w:ind w:left="200" w:hanging="200" w:hangingChars="200"/>
    </w:pPr>
  </w:style>
  <w:style w:type="paragraph" w:styleId="64">
    <w:name w:val="List 2"/>
    <w:basedOn w:val="1"/>
    <w:uiPriority w:val="0"/>
    <w:pPr>
      <w:ind w:left="100" w:leftChars="200" w:hanging="200" w:hangingChars="200"/>
    </w:pPr>
  </w:style>
  <w:style w:type="paragraph" w:styleId="65">
    <w:name w:val="List 3"/>
    <w:basedOn w:val="1"/>
    <w:uiPriority w:val="0"/>
    <w:pPr>
      <w:ind w:left="100" w:leftChars="400" w:hanging="200" w:hangingChars="200"/>
    </w:pPr>
  </w:style>
  <w:style w:type="paragraph" w:styleId="66">
    <w:name w:val="List 4"/>
    <w:basedOn w:val="1"/>
    <w:uiPriority w:val="0"/>
    <w:pPr>
      <w:ind w:left="100" w:leftChars="600" w:hanging="200" w:hangingChars="200"/>
    </w:pPr>
  </w:style>
  <w:style w:type="paragraph" w:styleId="67">
    <w:name w:val="List 5"/>
    <w:basedOn w:val="1"/>
    <w:uiPriority w:val="0"/>
    <w:pPr>
      <w:ind w:left="100" w:leftChars="800" w:hanging="200" w:hangingChars="200"/>
    </w:pPr>
  </w:style>
  <w:style w:type="paragraph" w:styleId="68">
    <w:name w:val="List Bullet"/>
    <w:basedOn w:val="1"/>
    <w:uiPriority w:val="0"/>
    <w:pPr>
      <w:numPr>
        <w:ilvl w:val="0"/>
        <w:numId w:val="1"/>
      </w:numPr>
    </w:pPr>
  </w:style>
  <w:style w:type="paragraph" w:styleId="69">
    <w:name w:val="List Bullet 2"/>
    <w:basedOn w:val="1"/>
    <w:uiPriority w:val="0"/>
    <w:pPr>
      <w:numPr>
        <w:ilvl w:val="0"/>
        <w:numId w:val="2"/>
      </w:numPr>
    </w:pPr>
  </w:style>
  <w:style w:type="paragraph" w:styleId="70">
    <w:name w:val="List Bullet 3"/>
    <w:basedOn w:val="1"/>
    <w:uiPriority w:val="0"/>
    <w:pPr>
      <w:numPr>
        <w:ilvl w:val="0"/>
        <w:numId w:val="3"/>
      </w:numPr>
    </w:pPr>
  </w:style>
  <w:style w:type="paragraph" w:styleId="71">
    <w:name w:val="List Bullet 4"/>
    <w:basedOn w:val="1"/>
    <w:uiPriority w:val="0"/>
    <w:pPr>
      <w:numPr>
        <w:ilvl w:val="0"/>
        <w:numId w:val="4"/>
      </w:numPr>
    </w:pPr>
  </w:style>
  <w:style w:type="paragraph" w:styleId="72">
    <w:name w:val="List Bullet 5"/>
    <w:basedOn w:val="1"/>
    <w:uiPriority w:val="0"/>
    <w:pPr>
      <w:numPr>
        <w:ilvl w:val="0"/>
        <w:numId w:val="5"/>
      </w:numPr>
    </w:pPr>
  </w:style>
  <w:style w:type="paragraph" w:styleId="73">
    <w:name w:val="List Continue"/>
    <w:basedOn w:val="1"/>
    <w:uiPriority w:val="0"/>
    <w:pPr>
      <w:spacing w:after="120"/>
      <w:ind w:left="420" w:leftChars="200"/>
    </w:pPr>
  </w:style>
  <w:style w:type="paragraph" w:styleId="74">
    <w:name w:val="List Continue 2"/>
    <w:basedOn w:val="1"/>
    <w:uiPriority w:val="0"/>
    <w:pPr>
      <w:spacing w:after="120"/>
      <w:ind w:left="840" w:leftChars="400"/>
    </w:pPr>
  </w:style>
  <w:style w:type="paragraph" w:styleId="75">
    <w:name w:val="List Continue 3"/>
    <w:basedOn w:val="1"/>
    <w:uiPriority w:val="0"/>
    <w:pPr>
      <w:spacing w:after="120"/>
      <w:ind w:left="1260" w:leftChars="600"/>
    </w:pPr>
  </w:style>
  <w:style w:type="paragraph" w:styleId="76">
    <w:name w:val="List Continue 4"/>
    <w:basedOn w:val="1"/>
    <w:uiPriority w:val="0"/>
    <w:pPr>
      <w:spacing w:after="120"/>
      <w:ind w:left="1680" w:leftChars="800"/>
    </w:pPr>
  </w:style>
  <w:style w:type="paragraph" w:styleId="77">
    <w:name w:val="List Continue 5"/>
    <w:basedOn w:val="1"/>
    <w:uiPriority w:val="0"/>
    <w:pPr>
      <w:spacing w:after="120"/>
      <w:ind w:left="2100" w:leftChars="1000"/>
    </w:pPr>
  </w:style>
  <w:style w:type="paragraph" w:styleId="78">
    <w:name w:val="List Number"/>
    <w:basedOn w:val="1"/>
    <w:uiPriority w:val="0"/>
    <w:pPr>
      <w:numPr>
        <w:ilvl w:val="0"/>
        <w:numId w:val="6"/>
      </w:numPr>
    </w:pPr>
  </w:style>
  <w:style w:type="paragraph" w:styleId="79">
    <w:name w:val="List Number 2"/>
    <w:basedOn w:val="1"/>
    <w:uiPriority w:val="0"/>
    <w:pPr>
      <w:numPr>
        <w:ilvl w:val="0"/>
        <w:numId w:val="7"/>
      </w:numPr>
    </w:pPr>
  </w:style>
  <w:style w:type="paragraph" w:styleId="80">
    <w:name w:val="List Number 3"/>
    <w:basedOn w:val="1"/>
    <w:uiPriority w:val="0"/>
    <w:pPr>
      <w:numPr>
        <w:ilvl w:val="0"/>
        <w:numId w:val="8"/>
      </w:numPr>
    </w:pPr>
  </w:style>
  <w:style w:type="paragraph" w:styleId="81">
    <w:name w:val="List Number 4"/>
    <w:basedOn w:val="1"/>
    <w:uiPriority w:val="0"/>
    <w:pPr>
      <w:numPr>
        <w:ilvl w:val="0"/>
        <w:numId w:val="9"/>
      </w:numPr>
    </w:pPr>
  </w:style>
  <w:style w:type="paragraph" w:styleId="82">
    <w:name w:val="List Number 5"/>
    <w:basedOn w:val="1"/>
    <w:uiPriority w:val="0"/>
    <w:pPr>
      <w:numPr>
        <w:ilvl w:val="0"/>
        <w:numId w:val="10"/>
      </w:numPr>
    </w:pPr>
  </w:style>
  <w:style w:type="paragraph" w:styleId="83">
    <w:name w:val="macro"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uiPriority w:val="0"/>
    <w:rPr>
      <w:sz w:val="24"/>
      <w:szCs w:val="24"/>
    </w:rPr>
  </w:style>
  <w:style w:type="paragraph" w:styleId="86">
    <w:name w:val="Normal Indent"/>
    <w:basedOn w:val="1"/>
    <w:uiPriority w:val="0"/>
    <w:pPr>
      <w:ind w:firstLine="420" w:firstLineChars="200"/>
    </w:pPr>
  </w:style>
  <w:style w:type="paragraph" w:styleId="87">
    <w:name w:val="Note Heading"/>
    <w:basedOn w:val="1"/>
    <w:next w:val="1"/>
    <w:uiPriority w:val="0"/>
    <w:pPr>
      <w:jc w:val="center"/>
    </w:pPr>
  </w:style>
  <w:style w:type="character" w:styleId="88">
    <w:name w:val="page number"/>
    <w:basedOn w:val="11"/>
    <w:uiPriority w:val="0"/>
  </w:style>
  <w:style w:type="paragraph" w:styleId="89">
    <w:name w:val="Plain Text"/>
    <w:basedOn w:val="1"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uiPriority w:val="0"/>
  </w:style>
  <w:style w:type="paragraph" w:styleId="91">
    <w:name w:val="Signature"/>
    <w:basedOn w:val="1"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uiPriority w:val="0"/>
    <w:pPr>
      <w:ind w:left="420" w:leftChars="200"/>
    </w:pPr>
  </w:style>
  <w:style w:type="paragraph" w:styleId="129">
    <w:name w:val="table of figures"/>
    <w:basedOn w:val="1"/>
    <w:next w:val="1"/>
    <w:uiPriority w:val="0"/>
    <w:pPr>
      <w:ind w:leftChars="200" w:hanging="200" w:hangingChars="200"/>
    </w:pPr>
  </w:style>
  <w:style w:type="table" w:styleId="130">
    <w:name w:val="Table Professional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uiPriority w:val="0"/>
  </w:style>
  <w:style w:type="paragraph" w:styleId="143">
    <w:name w:val="toc 2"/>
    <w:basedOn w:val="1"/>
    <w:next w:val="1"/>
    <w:uiPriority w:val="0"/>
    <w:pPr>
      <w:ind w:left="420" w:leftChars="200"/>
    </w:pPr>
  </w:style>
  <w:style w:type="paragraph" w:styleId="144">
    <w:name w:val="toc 3"/>
    <w:basedOn w:val="1"/>
    <w:next w:val="1"/>
    <w:uiPriority w:val="0"/>
    <w:pPr>
      <w:ind w:left="840" w:leftChars="400"/>
    </w:pPr>
  </w:style>
  <w:style w:type="paragraph" w:styleId="145">
    <w:name w:val="toc 4"/>
    <w:basedOn w:val="1"/>
    <w:next w:val="1"/>
    <w:uiPriority w:val="0"/>
    <w:pPr>
      <w:ind w:left="1260" w:leftChars="600"/>
    </w:pPr>
  </w:style>
  <w:style w:type="paragraph" w:styleId="146">
    <w:name w:val="toc 5"/>
    <w:basedOn w:val="1"/>
    <w:next w:val="1"/>
    <w:uiPriority w:val="0"/>
    <w:pPr>
      <w:ind w:left="1680" w:leftChars="800"/>
    </w:pPr>
  </w:style>
  <w:style w:type="paragraph" w:styleId="147">
    <w:name w:val="toc 6"/>
    <w:basedOn w:val="1"/>
    <w:next w:val="1"/>
    <w:uiPriority w:val="0"/>
    <w:pPr>
      <w:ind w:left="2100" w:leftChars="1000"/>
    </w:pPr>
  </w:style>
  <w:style w:type="paragraph" w:styleId="148">
    <w:name w:val="toc 7"/>
    <w:basedOn w:val="1"/>
    <w:next w:val="1"/>
    <w:uiPriority w:val="0"/>
    <w:pPr>
      <w:ind w:left="2520" w:leftChars="1200"/>
    </w:pPr>
  </w:style>
  <w:style w:type="paragraph" w:styleId="149">
    <w:name w:val="toc 8"/>
    <w:basedOn w:val="1"/>
    <w:next w:val="1"/>
    <w:uiPriority w:val="0"/>
    <w:pPr>
      <w:ind w:left="2940" w:leftChars="1400"/>
    </w:pPr>
  </w:style>
  <w:style w:type="paragraph" w:styleId="150">
    <w:name w:val="toc 9"/>
    <w:basedOn w:val="1"/>
    <w:next w:val="1"/>
    <w:uiPriority w:val="0"/>
    <w:pPr>
      <w:ind w:left="3360" w:leftChars="1600"/>
    </w:pPr>
  </w:style>
  <w:style w:type="table" w:styleId="151">
    <w:name w:val="Light Shading"/>
    <w:basedOn w:val="12"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2026-03-24T04:33:00Z</dcterms:created>
  <dc:creator>Thụy Hiền Phan</dc:creator>
  <cp:lastModifiedBy>Thụy Hiền Phan</cp:lastModifiedBy>
  <dcterms:modified xsi:type="dcterms:W3CDTF">2026-03-24T04:36:58Z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B8C65D16A28F48CD8247873887719A08_11</vt:lpwstr>
  </property>
  <property fmtid="{D5CDD505-2E9C-101B-9397-08002B2CF9AE}" pid="4" name="KSOTemplateDocerSaveRecord">
    <vt:lpwstr>eyJoZGlkIjoiYmJlOTA3OGZiZmMwMDExNzM3MmI5YjU5MTQ5NGRhZTYiLCJ1c2VySWQiOiIxMzkyMDg1MjcxMDM0In0=</vt:lpwstr>
  </property>
</Properties>
</file>